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752918484" name="cfff4430-0e2f-11f0-917b-f10eaf2bdc4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61727802" name="cfff4430-0e2f-11f0-917b-f10eaf2bdc4f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909193891" name="04ff88c0-0e30-11f0-9bbb-5dd44620fa5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64888991" name="04ff88c0-0e30-11f0-9bbb-5dd44620fa5e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758519215" name="e8d880c0-0e2f-11f0-9a6a-f1d3aba7b0c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91895727" name="e8d880c0-0e2f-11f0-9a6a-f1d3aba7b0cb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/ Sockel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414599027" name="110bf220-0e30-11f0-bb1f-cfeaba51483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53866317" name="110bf220-0e30-11f0-bb1f-cfeaba514831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Dusche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/ 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438130645" name="c1e7ac10-0e30-11f0-b122-1506987ba09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72243897" name="c1e7ac10-0e30-11f0-b122-1506987ba097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9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Hasenbühlweg 11, 9410 Heiden</w:t>
          </w:r>
        </w:p>
        <w:p>
          <w:pPr>
            <w:spacing w:before="0" w:after="0"/>
          </w:pPr>
          <w:r>
            <w:t>224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footer.xml" Type="http://schemas.openxmlformats.org/officeDocument/2006/relationships/footer" Id="rId9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